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CE194" w14:textId="77777777" w:rsidR="00405532" w:rsidRPr="00405532" w:rsidRDefault="00405532" w:rsidP="00405532">
      <w:pPr>
        <w:jc w:val="center"/>
        <w:rPr>
          <w:b/>
          <w:sz w:val="28"/>
          <w:lang w:val="pl-PL"/>
        </w:rPr>
      </w:pPr>
      <w:r w:rsidRPr="00405532">
        <w:rPr>
          <w:b/>
          <w:sz w:val="28"/>
          <w:lang w:val="pl-PL"/>
        </w:rPr>
        <w:t>ZAŁĄCZNIK NR 5 DO ZAPYTANIA OFERTOWEGO nr 39/23/Z5/01</w:t>
      </w:r>
    </w:p>
    <w:p w14:paraId="40FE04AB" w14:textId="1616A8A9" w:rsidR="00200A7F" w:rsidRPr="009A559D" w:rsidRDefault="00405532" w:rsidP="00405532">
      <w:pPr>
        <w:jc w:val="center"/>
        <w:rPr>
          <w:lang w:val="pl-PL"/>
        </w:rPr>
      </w:pPr>
      <w:r w:rsidRPr="00405532">
        <w:rPr>
          <w:b/>
          <w:sz w:val="28"/>
          <w:lang w:val="pl-PL"/>
        </w:rPr>
        <w:t>ZOBOWIĄZANIE PODMIOTU TRZECIEGO DO ODDANIA DO DYSPOZYCJI WYKONAWCY NIEZBĘDNYCH ZASOBÓW ORAZ OŚWIADCZENIE O BRAKU PODSTAW WYKLUCZENIA</w:t>
      </w:r>
    </w:p>
    <w:p w14:paraId="6C05E3B1" w14:textId="77777777" w:rsidR="00200A7F" w:rsidRPr="009A559D" w:rsidRDefault="00767D36">
      <w:pPr>
        <w:spacing w:after="60" w:line="252" w:lineRule="auto"/>
        <w:rPr>
          <w:lang w:val="pl-PL"/>
        </w:rPr>
      </w:pPr>
      <w:r w:rsidRPr="009A559D">
        <w:rPr>
          <w:lang w:val="pl-PL"/>
        </w:rPr>
        <w:t>na potrzeby wykonania zamówienia dotyczącego: Dostawa, instalacja i uruchomienie automatycznej modułowej linii produkcyjnej patchcordów światłowodowych w ramach projektu nr FEPZ.01.06-IZ.00-0039/23, Zadanie 5 „Automatyczna modułowa linia produkcyjna”.</w:t>
      </w:r>
    </w:p>
    <w:p w14:paraId="38FCF9C2" w14:textId="77777777" w:rsidR="00200A7F" w:rsidRPr="009A559D" w:rsidRDefault="00767D36">
      <w:pPr>
        <w:spacing w:after="60" w:line="252" w:lineRule="auto"/>
        <w:rPr>
          <w:lang w:val="pl-PL"/>
        </w:rPr>
      </w:pPr>
      <w:r w:rsidRPr="009A559D">
        <w:rPr>
          <w:lang w:val="pl-PL"/>
        </w:rPr>
        <w:t>Ja, ...............................................................................................................................................</w:t>
      </w:r>
    </w:p>
    <w:p w14:paraId="5C065613" w14:textId="77777777" w:rsidR="00200A7F" w:rsidRPr="009A559D" w:rsidRDefault="00767D36">
      <w:pPr>
        <w:spacing w:after="60" w:line="252" w:lineRule="auto"/>
        <w:rPr>
          <w:lang w:val="pl-PL"/>
        </w:rPr>
      </w:pPr>
      <w:r w:rsidRPr="009A559D">
        <w:rPr>
          <w:lang w:val="pl-PL"/>
        </w:rPr>
        <w:t>imię i nazwisko osoby upoważnionej do reprezentowania podmiotu udostępniającego zasoby</w:t>
      </w:r>
    </w:p>
    <w:p w14:paraId="7A21057E" w14:textId="77777777" w:rsidR="00200A7F" w:rsidRPr="009A559D" w:rsidRDefault="00767D36">
      <w:pPr>
        <w:spacing w:after="60" w:line="252" w:lineRule="auto"/>
        <w:rPr>
          <w:lang w:val="pl-PL"/>
        </w:rPr>
      </w:pPr>
      <w:r w:rsidRPr="009A559D">
        <w:rPr>
          <w:lang w:val="pl-PL"/>
        </w:rPr>
        <w:t>działając w imieniu i na rzecz:</w:t>
      </w:r>
    </w:p>
    <w:p w14:paraId="5FDCB6DF" w14:textId="77777777" w:rsidR="00200A7F" w:rsidRPr="009A559D" w:rsidRDefault="00767D36">
      <w:pPr>
        <w:spacing w:after="60" w:line="252" w:lineRule="auto"/>
        <w:rPr>
          <w:lang w:val="pl-PL"/>
        </w:rPr>
      </w:pPr>
      <w:r w:rsidRPr="009A559D">
        <w:rPr>
          <w:lang w:val="pl-PL"/>
        </w:rPr>
        <w:t>.....................................................................................................................................................</w:t>
      </w:r>
    </w:p>
    <w:p w14:paraId="31606BD8" w14:textId="77777777" w:rsidR="00200A7F" w:rsidRPr="009A559D" w:rsidRDefault="00767D36">
      <w:pPr>
        <w:spacing w:after="60" w:line="252" w:lineRule="auto"/>
        <w:rPr>
          <w:lang w:val="pl-PL"/>
        </w:rPr>
      </w:pPr>
      <w:r w:rsidRPr="009A559D">
        <w:rPr>
          <w:lang w:val="pl-PL"/>
        </w:rPr>
        <w:t>nazwa lub firma podmiotu udostępniającego zasoby, adres, NIP, KRS albo CEIDG</w:t>
      </w:r>
    </w:p>
    <w:p w14:paraId="5B160759" w14:textId="77777777" w:rsidR="00200A7F" w:rsidRPr="009A559D" w:rsidRDefault="00767D36">
      <w:pPr>
        <w:spacing w:after="60" w:line="252" w:lineRule="auto"/>
        <w:rPr>
          <w:lang w:val="pl-PL"/>
        </w:rPr>
      </w:pPr>
      <w:r w:rsidRPr="009A559D">
        <w:rPr>
          <w:lang w:val="pl-PL"/>
        </w:rPr>
        <w:t>zobowiązuję się do oddania do dyspozycji Wykonawcy:</w:t>
      </w:r>
    </w:p>
    <w:p w14:paraId="7724BEEA" w14:textId="77777777" w:rsidR="00200A7F" w:rsidRPr="009A559D" w:rsidRDefault="00767D36">
      <w:pPr>
        <w:spacing w:after="60" w:line="252" w:lineRule="auto"/>
        <w:rPr>
          <w:lang w:val="pl-PL"/>
        </w:rPr>
      </w:pPr>
      <w:r w:rsidRPr="009A559D">
        <w:rPr>
          <w:lang w:val="pl-PL"/>
        </w:rPr>
        <w:t>.....................................................................................................................................................</w:t>
      </w:r>
    </w:p>
    <w:p w14:paraId="57BD1230" w14:textId="77777777" w:rsidR="00200A7F" w:rsidRPr="009A559D" w:rsidRDefault="00767D36">
      <w:pPr>
        <w:spacing w:after="60" w:line="252" w:lineRule="auto"/>
        <w:rPr>
          <w:lang w:val="pl-PL"/>
        </w:rPr>
      </w:pPr>
      <w:r w:rsidRPr="009A559D">
        <w:rPr>
          <w:lang w:val="pl-PL"/>
        </w:rPr>
        <w:t>nazwa lub firma Wykonawcy</w:t>
      </w:r>
    </w:p>
    <w:p w14:paraId="0B6FACF5" w14:textId="77777777" w:rsidR="00200A7F" w:rsidRPr="009A559D" w:rsidRDefault="00767D36">
      <w:pPr>
        <w:spacing w:after="60" w:line="252" w:lineRule="auto"/>
        <w:rPr>
          <w:lang w:val="pl-PL"/>
        </w:rPr>
      </w:pPr>
      <w:r w:rsidRPr="009A559D">
        <w:rPr>
          <w:lang w:val="pl-PL"/>
        </w:rPr>
        <w:t>następujących zasobów:</w:t>
      </w:r>
    </w:p>
    <w:p w14:paraId="564AED99" w14:textId="77777777" w:rsidR="00200A7F" w:rsidRPr="009A559D" w:rsidRDefault="00767D36">
      <w:pPr>
        <w:spacing w:after="60" w:line="252" w:lineRule="auto"/>
        <w:rPr>
          <w:lang w:val="pl-PL"/>
        </w:rPr>
      </w:pPr>
      <w:r w:rsidRPr="009A559D">
        <w:rPr>
          <w:lang w:val="pl-PL"/>
        </w:rPr>
        <w:t>.....................................................................................................................................................</w:t>
      </w:r>
    </w:p>
    <w:p w14:paraId="1389E213" w14:textId="77777777" w:rsidR="00200A7F" w:rsidRPr="009A559D" w:rsidRDefault="00767D36">
      <w:pPr>
        <w:spacing w:after="60" w:line="252" w:lineRule="auto"/>
        <w:rPr>
          <w:lang w:val="pl-PL"/>
        </w:rPr>
      </w:pPr>
      <w:r w:rsidRPr="009A559D">
        <w:rPr>
          <w:lang w:val="pl-PL"/>
        </w:rPr>
        <w:t>określenie udostępnianych zasobów, na przykład doświadczenie, personel, sprzęt, zdolność finansowa, zaplecze techniczne</w:t>
      </w:r>
    </w:p>
    <w:p w14:paraId="2BB29E10" w14:textId="7085DE84" w:rsidR="00200A7F" w:rsidRPr="009A559D" w:rsidRDefault="00767D36">
      <w:pPr>
        <w:spacing w:after="60" w:line="252" w:lineRule="auto"/>
        <w:rPr>
          <w:lang w:val="pl-PL"/>
        </w:rPr>
      </w:pPr>
      <w:r w:rsidRPr="009A559D">
        <w:rPr>
          <w:lang w:val="pl-PL"/>
        </w:rPr>
        <w:t>na potrzeby realizacji zamówienia objętego Zapytaniem ofertowym nr 39/23/Z5/01, prowadzonym przez iNET MEDIA GROUP sp. z o.o., dotyczącym dostawy, instalacji i uruchomienia automatycznej modułowej linii produkcyjnej patchcordów światłowodowych w ramach projektu nr FEPZ.01.06-IZ.00-0039/23, Zadanie 5 „Automatyczna modułowa linia produkcyjna”.</w:t>
      </w:r>
      <w:r w:rsidR="009A559D" w:rsidRPr="009A559D">
        <w:rPr>
          <w:lang w:val="pl-PL"/>
        </w:rPr>
        <w:br/>
      </w:r>
    </w:p>
    <w:p w14:paraId="7E669743" w14:textId="77777777" w:rsidR="00200A7F" w:rsidRPr="009A559D" w:rsidRDefault="00767D36">
      <w:pPr>
        <w:rPr>
          <w:lang w:val="pl-PL"/>
        </w:rPr>
      </w:pPr>
      <w:r w:rsidRPr="009A559D">
        <w:rPr>
          <w:b/>
          <w:sz w:val="24"/>
          <w:lang w:val="pl-PL"/>
        </w:rPr>
        <w:t>Oświadczam, że:</w:t>
      </w:r>
    </w:p>
    <w:p w14:paraId="40C5E22C" w14:textId="77777777" w:rsidR="00200A7F" w:rsidRPr="009A559D" w:rsidRDefault="00767D36">
      <w:pPr>
        <w:spacing w:after="60" w:line="252" w:lineRule="auto"/>
        <w:rPr>
          <w:lang w:val="pl-PL"/>
        </w:rPr>
      </w:pPr>
      <w:r w:rsidRPr="009A559D">
        <w:rPr>
          <w:lang w:val="pl-PL"/>
        </w:rPr>
        <w:t>1. udostępniam Wykonawcy wskazane wyżej zasoby w następującym zakresie: ..........................................................................................................................</w:t>
      </w:r>
    </w:p>
    <w:p w14:paraId="02827D24" w14:textId="77777777" w:rsidR="00200A7F" w:rsidRPr="009A559D" w:rsidRDefault="00767D36">
      <w:pPr>
        <w:spacing w:after="60" w:line="252" w:lineRule="auto"/>
        <w:rPr>
          <w:lang w:val="pl-PL"/>
        </w:rPr>
      </w:pPr>
      <w:r w:rsidRPr="009A559D">
        <w:rPr>
          <w:lang w:val="pl-PL"/>
        </w:rPr>
        <w:t>2. sposób wykorzystania przez Wykonawcę udostępnionych zasobów przy wykonywaniu zamówienia będzie następujący: ..........................................................................................................................</w:t>
      </w:r>
    </w:p>
    <w:p w14:paraId="630788AC" w14:textId="77777777" w:rsidR="00200A7F" w:rsidRPr="009A559D" w:rsidRDefault="00767D36">
      <w:pPr>
        <w:spacing w:after="60" w:line="252" w:lineRule="auto"/>
        <w:rPr>
          <w:lang w:val="pl-PL"/>
        </w:rPr>
      </w:pPr>
      <w:r w:rsidRPr="009A559D">
        <w:rPr>
          <w:lang w:val="pl-PL"/>
        </w:rPr>
        <w:t>3. zakres i okres mojego udziału przy wykonywaniu zamówienia będzie następujący: ..........................................................................................................................</w:t>
      </w:r>
    </w:p>
    <w:p w14:paraId="331309FA" w14:textId="77777777" w:rsidR="00200A7F" w:rsidRPr="009A559D" w:rsidRDefault="00767D36">
      <w:pPr>
        <w:spacing w:after="60" w:line="252" w:lineRule="auto"/>
        <w:rPr>
          <w:lang w:val="pl-PL"/>
        </w:rPr>
      </w:pPr>
      <w:r w:rsidRPr="009A559D">
        <w:rPr>
          <w:lang w:val="pl-PL"/>
        </w:rPr>
        <w:t>4. w przypadku udostępnienia zasobów dotyczących wykształcenia, kwalifikacji zawodowych lub doświadczenia zobowiązuję się zrealizować dostawy, usługi, instalacje, uruchomienia lub inne czynności w zakresie, do wykonania których te zdolności są wymagane, jeżeli dotyczy,</w:t>
      </w:r>
    </w:p>
    <w:p w14:paraId="7C727DFB" w14:textId="77777777" w:rsidR="00200A7F" w:rsidRPr="009A559D" w:rsidRDefault="00767D36">
      <w:pPr>
        <w:spacing w:after="60" w:line="252" w:lineRule="auto"/>
        <w:rPr>
          <w:lang w:val="pl-PL"/>
        </w:rPr>
      </w:pPr>
      <w:r w:rsidRPr="009A559D">
        <w:rPr>
          <w:lang w:val="pl-PL"/>
        </w:rPr>
        <w:t>5. niniejsze zobowiązanie składam jako wiążące i nieodwołalne w okresie związania ofertą oraz w okresie realizacji zamówienia w zakresie udostępnianych zasobów,</w:t>
      </w:r>
    </w:p>
    <w:p w14:paraId="4A6304CB" w14:textId="34962CE8" w:rsidR="00707B94" w:rsidRDefault="00767D36">
      <w:pPr>
        <w:spacing w:after="60" w:line="252" w:lineRule="auto"/>
        <w:rPr>
          <w:lang w:val="pl-PL"/>
        </w:rPr>
      </w:pPr>
      <w:r w:rsidRPr="009A559D">
        <w:rPr>
          <w:lang w:val="pl-PL"/>
        </w:rPr>
        <w:t xml:space="preserve">6. </w:t>
      </w:r>
      <w:r w:rsidR="008D777D" w:rsidRPr="008D777D">
        <w:rPr>
          <w:lang w:val="pl-PL"/>
        </w:rPr>
        <w:t>nie podlegam wykluczeniu z postępowania na podstawie przesłanek wskazanych w Zapytaniu ofertowym, w tym przesłanek dotyczących powiązań kapitałowych lub osobowych oraz przesłanek sankcyjnych, w zakresie, w jakim przesłanki te mają zastosowanie do podmiotu udostępniającego zasoby</w:t>
      </w:r>
      <w:r w:rsidRPr="009A559D">
        <w:rPr>
          <w:lang w:val="pl-PL"/>
        </w:rPr>
        <w:t>.</w:t>
      </w:r>
      <w:r w:rsidR="00707B94">
        <w:rPr>
          <w:lang w:val="pl-PL"/>
        </w:rPr>
        <w:br/>
      </w:r>
    </w:p>
    <w:p w14:paraId="4F57EEEF" w14:textId="1CEC34F7" w:rsidR="00200A7F" w:rsidRPr="009A559D" w:rsidRDefault="00707B94">
      <w:pPr>
        <w:spacing w:after="60" w:line="252" w:lineRule="auto"/>
        <w:rPr>
          <w:lang w:val="pl-PL"/>
        </w:rPr>
      </w:pPr>
      <w:r w:rsidRPr="00707B94">
        <w:rPr>
          <w:lang w:val="pl-PL"/>
        </w:rPr>
        <w:t>Do niniejszego zobowiązania załączam dokument potwierdzający umocowanie osoby podpisującej zobowiązanie do reprezentowania podmiotu udostępniającego zasoby, jeżeli umocowanie to nie wynika z właściwego rejestru.</w:t>
      </w:r>
      <w:r>
        <w:rPr>
          <w:lang w:val="pl-PL"/>
        </w:rPr>
        <w:br/>
      </w:r>
    </w:p>
    <w:p w14:paraId="7B761E43" w14:textId="77777777" w:rsidR="00200A7F" w:rsidRPr="009A559D" w:rsidRDefault="00767D36">
      <w:pPr>
        <w:spacing w:after="60" w:line="252" w:lineRule="auto"/>
        <w:rPr>
          <w:lang w:val="pl-PL"/>
        </w:rPr>
      </w:pPr>
      <w:r w:rsidRPr="009A559D">
        <w:rPr>
          <w:lang w:val="pl-PL"/>
        </w:rPr>
        <w:t>Miejscowość i data: ................................................................................................................</w:t>
      </w:r>
    </w:p>
    <w:p w14:paraId="7D73EF91" w14:textId="77777777" w:rsidR="00200A7F" w:rsidRPr="009A559D" w:rsidRDefault="00767D36">
      <w:pPr>
        <w:spacing w:after="60" w:line="252" w:lineRule="auto"/>
        <w:rPr>
          <w:lang w:val="pl-PL"/>
        </w:rPr>
      </w:pPr>
      <w:r w:rsidRPr="009A559D">
        <w:rPr>
          <w:lang w:val="pl-PL"/>
        </w:rPr>
        <w:t>Podpis osoby lub osób uprawnionych do reprezentacji podmiotu udostępniającego zasoby:</w:t>
      </w:r>
    </w:p>
    <w:p w14:paraId="63BA77FF" w14:textId="77777777" w:rsidR="00200A7F" w:rsidRDefault="00767D36">
      <w:pPr>
        <w:spacing w:after="60" w:line="252" w:lineRule="auto"/>
      </w:pPr>
      <w:r>
        <w:lastRenderedPageBreak/>
        <w:t>.....................................................................................................................................................</w:t>
      </w:r>
    </w:p>
    <w:sectPr w:rsidR="00200A7F" w:rsidSect="00034616"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19379033">
    <w:abstractNumId w:val="8"/>
  </w:num>
  <w:num w:numId="2" w16cid:durableId="2117170836">
    <w:abstractNumId w:val="6"/>
  </w:num>
  <w:num w:numId="3" w16cid:durableId="1269199872">
    <w:abstractNumId w:val="5"/>
  </w:num>
  <w:num w:numId="4" w16cid:durableId="858007391">
    <w:abstractNumId w:val="4"/>
  </w:num>
  <w:num w:numId="5" w16cid:durableId="1645543774">
    <w:abstractNumId w:val="7"/>
  </w:num>
  <w:num w:numId="6" w16cid:durableId="1066681202">
    <w:abstractNumId w:val="3"/>
  </w:num>
  <w:num w:numId="7" w16cid:durableId="1223716268">
    <w:abstractNumId w:val="2"/>
  </w:num>
  <w:num w:numId="8" w16cid:durableId="1908806181">
    <w:abstractNumId w:val="1"/>
  </w:num>
  <w:num w:numId="9" w16cid:durableId="346951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00A7F"/>
    <w:rsid w:val="00202AEF"/>
    <w:rsid w:val="0029639D"/>
    <w:rsid w:val="00326F90"/>
    <w:rsid w:val="00405532"/>
    <w:rsid w:val="0045430C"/>
    <w:rsid w:val="00707B94"/>
    <w:rsid w:val="00767D36"/>
    <w:rsid w:val="008D777D"/>
    <w:rsid w:val="009422EA"/>
    <w:rsid w:val="009A559D"/>
    <w:rsid w:val="009E27B5"/>
    <w:rsid w:val="00AA1D8D"/>
    <w:rsid w:val="00B47730"/>
    <w:rsid w:val="00CB0664"/>
    <w:rsid w:val="00EC462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CD50DA36-7FEB-4C35-BFF2-AF9A850B0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2c3c5a-4071-4bfc-a55c-b49c39be3fab" xsi:nil="true"/>
    <lcf76f155ced4ddcb4097134ff3c332f xmlns="f2b69c6a-1d7c-41ce-a46a-46dc374e7af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90B4C1A1DE7A43A18C8ADFC9D2A74A" ma:contentTypeVersion="11" ma:contentTypeDescription="Utwórz nowy dokument." ma:contentTypeScope="" ma:versionID="7c58a09d1222244c963c2fc4d0c8b07b">
  <xsd:schema xmlns:xsd="http://www.w3.org/2001/XMLSchema" xmlns:xs="http://www.w3.org/2001/XMLSchema" xmlns:p="http://schemas.microsoft.com/office/2006/metadata/properties" xmlns:ns2="f2b69c6a-1d7c-41ce-a46a-46dc374e7af6" xmlns:ns3="5f2c3c5a-4071-4bfc-a55c-b49c39be3fab" targetNamespace="http://schemas.microsoft.com/office/2006/metadata/properties" ma:root="true" ma:fieldsID="1797fb6505661a338c699b0a09e0933d" ns2:_="" ns3:_="">
    <xsd:import namespace="f2b69c6a-1d7c-41ce-a46a-46dc374e7af6"/>
    <xsd:import namespace="5f2c3c5a-4071-4bfc-a55c-b49c39be3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69c6a-1d7c-41ce-a46a-46dc374e7a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8920f46-c0d6-4101-bb3a-197dcf3e8c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c3c5a-4071-4bfc-a55c-b49c39be3fa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d5e7f8-f809-4b0d-b975-99063dad2593}" ma:internalName="TaxCatchAll" ma:showField="CatchAllData" ma:web="5f2c3c5a-4071-4bfc-a55c-b49c39be3f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B41D67-7548-4972-8647-04E9B7895531}">
  <ds:schemaRefs>
    <ds:schemaRef ds:uri="http://schemas.microsoft.com/office/2006/metadata/properties"/>
    <ds:schemaRef ds:uri="http://schemas.microsoft.com/office/infopath/2007/PartnerControls"/>
    <ds:schemaRef ds:uri="5f2c3c5a-4071-4bfc-a55c-b49c39be3fab"/>
    <ds:schemaRef ds:uri="f2b69c6a-1d7c-41ce-a46a-46dc374e7af6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798F99-7749-4963-BA8F-2C6B7AEEF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b69c6a-1d7c-41ce-a46a-46dc374e7af6"/>
    <ds:schemaRef ds:uri="5f2c3c5a-4071-4bfc-a55c-b49c39be3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E1B9C3-470A-42DE-9B6A-A81E711B7C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39-Zapytanie ofertowe-Załącznik 5 - Zobowiązanie - linia produkcyjna</dc:title>
  <dc:subject/>
  <dc:creator>iNET MEDIA GROUP sp. z o.o.</dc:creator>
  <cp:keywords/>
  <dc:description>generated by python-docx</dc:description>
  <cp:lastModifiedBy>Daniel Kulesza</cp:lastModifiedBy>
  <cp:revision>6</cp:revision>
  <dcterms:created xsi:type="dcterms:W3CDTF">2013-12-23T23:15:00Z</dcterms:created>
  <dcterms:modified xsi:type="dcterms:W3CDTF">2026-05-02T18:13:00Z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0x0101003790B4C1A1DE7A43A18C8ADFC9D2A74A</vt:lpwstr>
  </property>
  <property fmtid="{D5CDD505-2E9C-101B-9397-08002B2CF9AE}" pid="3" name="MediaServiceImageTags">
    <vt:lpwstr/>
  </property>
</Properties>
</file>